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生产日报表</w:t>
      </w:r>
    </w:p>
    <w:p>
      <w:r>
        <w:t>记录编号：FM-040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车间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计划产量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实际产量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合格数量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不合格数量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工时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